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9121720" name="921c2540-16f6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8564083" name="921c2540-16f6-11f1-aacb-e96c476e42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6755893" name="97c4f7b0-16f6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1991101" name="97c4f7b0-16f6-11f1-aacb-e96c476e42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Wintergarten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JG 2005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7065048" name="3e6198c0-16f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9143374" name="3e6198c0-16f8-11f1-aacb-e96c476e42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9047184" name="42ac61d0-16f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343526" name="42ac61d0-16f8-11f1-aacb-e96c476e42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Treppenhaus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4061044" name="922daa10-16f9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5091601" name="922daa10-16f9-11f1-aacb-e96c476e42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3899092" name="95675140-16f9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692484" name="95675140-16f9-11f1-aacb-e96c476e42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9022023" name="f5edb4a0-16f9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3127747" name="f5edb4a0-16f9-11f1-aacb-e96c476e427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328547" name="f9a69df0-16f9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403004" name="f9a69df0-16f9-11f1-aacb-e96c476e42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8627572" name="b2e4e130-16fc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785046" name="b2e4e130-16fc-11f1-aacb-e96c476e427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3752236" name="e6693420-16fc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2817183" name="e6693420-16fc-11f1-aacb-e96c476e427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Weidstrasse 22, 8962 Bergdietikon</w:t>
          </w:r>
        </w:p>
        <w:p>
          <w:pPr>
            <w:spacing w:before="0" w:after="0"/>
          </w:pPr>
          <w:r>
            <w:t>721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